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173 Disco-Slow Ювенали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#149 Софія Рябошапко - 1 місце</w:t>
      </w:r>
    </w:p>
    <w:p>
      <w:pPr>
        <w:pStyle w:val="ListNumber"/>
      </w:pPr>
      <w:r>
        <w:t>#135 Валерія Нагаєць - 2 місце</w:t>
      </w:r>
    </w:p>
    <w:p>
      <w:pPr>
        <w:pStyle w:val="ListNumber"/>
      </w:pPr>
      <w:r>
        <w:t>#170 Єва Ярошик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170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